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1.7.0.0 -->
  <w:body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</w:pPr>
      <w:r>
        <w:rPr>
          <w:rtl w:val="0"/>
        </w:rPr>
        <w:t>Michelle</w:t>
      </w:r>
      <w:r>
        <w:rPr>
          <w:rtl w:val="0"/>
        </w:rPr>
        <w:t xml:space="preserve"> </w:t>
      </w:r>
      <w:r>
        <w:rPr>
          <w:rtl w:val="0"/>
        </w:rPr>
        <w:t>Parker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</w:pPr>
      <w:r>
        <w:rPr>
          <w:rtl w:val="0"/>
        </w:rPr>
        <w:t>Oct</w:t>
      </w:r>
      <w:r>
        <w:rPr>
          <w:rtl w:val="0"/>
        </w:rPr>
        <w:t xml:space="preserve"> 2</w:t>
      </w:r>
      <w:r>
        <w:rPr>
          <w:rtl w:val="0"/>
        </w:rPr>
        <w:t>nd</w:t>
      </w:r>
      <w:r>
        <w:rPr>
          <w:rtl w:val="0"/>
        </w:rPr>
        <w:t xml:space="preserve"> 2012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</w:pPr>
      <w:r>
        <w:rPr>
          <w:rtl w:val="0"/>
        </w:rPr>
        <w:t>Inquiry</w:t>
      </w:r>
      <w:r>
        <w:rPr>
          <w:rtl w:val="0"/>
        </w:rPr>
        <w:t xml:space="preserve"> </w:t>
      </w:r>
      <w:r>
        <w:rPr>
          <w:rtl w:val="0"/>
        </w:rPr>
        <w:t>Project</w:t>
      </w:r>
      <w:r>
        <w:rPr>
          <w:rtl w:val="0"/>
        </w:rPr>
        <w:t xml:space="preserve"> - </w:t>
      </w:r>
      <w:r>
        <w:rPr>
          <w:rtl w:val="0"/>
        </w:rPr>
        <w:t>Poster</w:t>
      </w:r>
      <w:r>
        <w:rPr>
          <w:rtl w:val="0"/>
        </w:rPr>
        <w:t xml:space="preserve"> </w:t>
      </w:r>
      <w:r>
        <w:rPr>
          <w:rtl w:val="0"/>
        </w:rPr>
        <w:t>Analysis</w:t>
      </w:r>
      <w:r>
        <w:rPr>
          <w:rtl w:val="0"/>
        </w:rPr>
        <w:t xml:space="preserve"> </w:t>
      </w:r>
      <w:r>
        <w:rPr>
          <w:rtl w:val="0"/>
        </w:rPr>
        <w:t>Notes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</w:pPr>
      <w:r>
        <w:rPr>
          <w:rtl w:val="0"/>
        </w:rPr>
        <w:t>Work</w:t>
      </w:r>
      <w:r>
        <w:rPr>
          <w:rtl w:val="0"/>
        </w:rPr>
        <w:t xml:space="preserve">! </w:t>
      </w:r>
      <w:r>
        <w:rPr>
          <w:rtl w:val="0"/>
        </w:rPr>
        <w:t>So</w:t>
      </w:r>
      <w:r>
        <w:rPr>
          <w:rtl w:val="0"/>
        </w:rPr>
        <w:t xml:space="preserve"> </w:t>
      </w:r>
      <w:r>
        <w:rPr>
          <w:rtl w:val="0"/>
        </w:rPr>
        <w:t>They</w:t>
      </w:r>
      <w:r>
        <w:rPr>
          <w:rtl w:val="0"/>
        </w:rPr>
        <w:t xml:space="preserve"> </w:t>
      </w:r>
      <w:r>
        <w:rPr>
          <w:rtl w:val="0"/>
        </w:rPr>
        <w:t>Can</w:t>
      </w:r>
      <w:r>
        <w:rPr>
          <w:rtl w:val="0"/>
        </w:rPr>
        <w:t xml:space="preserve"> </w:t>
      </w:r>
      <w:r>
        <w:rPr>
          <w:rtl w:val="0"/>
        </w:rPr>
        <w:t>Fight</w:t>
      </w:r>
      <w:r>
        <w:rPr>
          <w:rtl w:val="0"/>
        </w:rPr>
        <w:t xml:space="preserve">!: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foreground</w:t>
      </w:r>
      <w:r>
        <w:rPr>
          <w:rtl w:val="0"/>
        </w:rPr>
        <w:t xml:space="preserve"> </w:t>
      </w:r>
      <w:r>
        <w:rPr>
          <w:rtl w:val="0"/>
        </w:rPr>
        <w:t>wearing</w:t>
      </w:r>
      <w:r>
        <w:rPr>
          <w:rtl w:val="0"/>
        </w:rPr>
        <w:t xml:space="preserve"> </w:t>
      </w:r>
      <w:r>
        <w:rPr>
          <w:rtl w:val="0"/>
        </w:rPr>
        <w:t>white</w:t>
      </w:r>
      <w:r>
        <w:rPr>
          <w:rtl w:val="0"/>
        </w:rPr>
        <w:t xml:space="preserve"> </w:t>
      </w:r>
      <w:r>
        <w:rPr>
          <w:rtl w:val="0"/>
        </w:rPr>
        <w:t>cap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blue</w:t>
      </w:r>
      <w:r>
        <w:rPr>
          <w:rtl w:val="0"/>
        </w:rPr>
        <w:t xml:space="preserve"> </w:t>
      </w:r>
      <w:r>
        <w:rPr>
          <w:rtl w:val="0"/>
        </w:rPr>
        <w:t>work</w:t>
      </w:r>
      <w:r>
        <w:rPr>
          <w:rtl w:val="0"/>
        </w:rPr>
        <w:t xml:space="preserve"> </w:t>
      </w:r>
      <w:r>
        <w:rPr>
          <w:rtl w:val="0"/>
        </w:rPr>
        <w:t>shirt</w:t>
      </w:r>
      <w:r>
        <w:rPr>
          <w:rtl w:val="0"/>
        </w:rPr>
        <w:t xml:space="preserve">.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groomed</w:t>
      </w:r>
      <w:r>
        <w:rPr>
          <w:rtl w:val="0"/>
        </w:rPr>
        <w:t xml:space="preserve"> </w:t>
      </w:r>
      <w:r>
        <w:rPr>
          <w:rtl w:val="0"/>
        </w:rPr>
        <w:t>eyebrows</w:t>
      </w:r>
      <w:r>
        <w:rPr>
          <w:rtl w:val="0"/>
        </w:rPr>
        <w:t xml:space="preserve">, </w:t>
      </w:r>
      <w:r>
        <w:rPr>
          <w:rtl w:val="0"/>
        </w:rPr>
        <w:t>pale</w:t>
      </w:r>
      <w:r>
        <w:rPr>
          <w:rtl w:val="0"/>
        </w:rPr>
        <w:t xml:space="preserve"> </w:t>
      </w:r>
      <w:r>
        <w:rPr>
          <w:rtl w:val="0"/>
        </w:rPr>
        <w:t>skin</w:t>
      </w:r>
      <w:r>
        <w:rPr>
          <w:rtl w:val="0"/>
        </w:rPr>
        <w:t xml:space="preserve">, </w:t>
      </w:r>
      <w:r>
        <w:rPr>
          <w:rtl w:val="0"/>
        </w:rPr>
        <w:t>blush</w:t>
      </w:r>
      <w:r>
        <w:rPr>
          <w:rtl w:val="0"/>
        </w:rPr>
        <w:t xml:space="preserve">,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beauty</w:t>
      </w:r>
      <w:r>
        <w:rPr>
          <w:rtl w:val="0"/>
        </w:rPr>
        <w:t xml:space="preserve"> </w:t>
      </w:r>
      <w:r>
        <w:rPr>
          <w:rtl w:val="0"/>
        </w:rPr>
        <w:t>mark</w:t>
      </w:r>
      <w:r>
        <w:rPr>
          <w:rtl w:val="0"/>
        </w:rPr>
        <w:t xml:space="preserve">, </w:t>
      </w:r>
      <w:r>
        <w:rPr>
          <w:rtl w:val="0"/>
        </w:rPr>
        <w:t>red</w:t>
      </w:r>
      <w:r>
        <w:rPr>
          <w:rtl w:val="0"/>
        </w:rPr>
        <w:t xml:space="preserve"> </w:t>
      </w:r>
      <w:r>
        <w:rPr>
          <w:rtl w:val="0"/>
        </w:rPr>
        <w:t>lipstick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mascara</w:t>
      </w:r>
      <w:r>
        <w:rPr>
          <w:rtl w:val="0"/>
        </w:rPr>
        <w:t xml:space="preserve">. </w:t>
      </w:r>
      <w:r>
        <w:rPr>
          <w:rtl w:val="0"/>
        </w:rPr>
        <w:t>Uncle</w:t>
      </w:r>
      <w:r>
        <w:rPr>
          <w:rtl w:val="0"/>
        </w:rPr>
        <w:t xml:space="preserve"> </w:t>
      </w:r>
      <w:r>
        <w:rPr>
          <w:rtl w:val="0"/>
        </w:rPr>
        <w:t>Sam</w:t>
      </w:r>
      <w:r>
        <w:rPr>
          <w:rtl w:val="0"/>
        </w:rPr>
        <w:t xml:space="preserve"> </w:t>
      </w:r>
      <w:r>
        <w:rPr>
          <w:rtl w:val="0"/>
        </w:rPr>
        <w:t>like</w:t>
      </w:r>
      <w:r>
        <w:rPr>
          <w:rtl w:val="0"/>
        </w:rPr>
        <w:t xml:space="preserve"> </w:t>
      </w:r>
      <w:r>
        <w:rPr>
          <w:rtl w:val="0"/>
        </w:rPr>
        <w:t>figure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his</w:t>
      </w:r>
      <w:r>
        <w:rPr>
          <w:rtl w:val="0"/>
        </w:rPr>
        <w:t xml:space="preserve"> </w:t>
      </w:r>
      <w:r>
        <w:rPr>
          <w:rtl w:val="0"/>
        </w:rPr>
        <w:t>hand</w:t>
      </w:r>
      <w:r>
        <w:rPr>
          <w:rtl w:val="0"/>
        </w:rPr>
        <w:t xml:space="preserve"> </w:t>
      </w:r>
      <w:r>
        <w:rPr>
          <w:rtl w:val="0"/>
        </w:rPr>
        <w:t>on</w:t>
      </w:r>
      <w:r>
        <w:rPr>
          <w:rtl w:val="0"/>
        </w:rPr>
        <w:t xml:space="preserve"> </w:t>
      </w:r>
      <w:r>
        <w:rPr>
          <w:rtl w:val="0"/>
        </w:rPr>
        <w:t>her</w:t>
      </w:r>
      <w:r>
        <w:rPr>
          <w:rtl w:val="0"/>
        </w:rPr>
        <w:t xml:space="preserve"> </w:t>
      </w:r>
      <w:r>
        <w:rPr>
          <w:rtl w:val="0"/>
        </w:rPr>
        <w:t>shoulder</w:t>
      </w:r>
      <w:r>
        <w:rPr>
          <w:rtl w:val="0"/>
        </w:rPr>
        <w:t xml:space="preserve">.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background</w:t>
      </w:r>
      <w:r>
        <w:rPr>
          <w:rtl w:val="0"/>
        </w:rPr>
        <w:t xml:space="preserve">, </w:t>
      </w:r>
      <w:r>
        <w:rPr>
          <w:rtl w:val="0"/>
        </w:rPr>
        <w:t>there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shadowy</w:t>
      </w:r>
      <w:r>
        <w:rPr>
          <w:rtl w:val="0"/>
        </w:rPr>
        <w:t xml:space="preserve"> </w:t>
      </w:r>
      <w:r>
        <w:rPr>
          <w:rtl w:val="0"/>
        </w:rPr>
        <w:t>war</w:t>
      </w:r>
      <w:r>
        <w:rPr>
          <w:rtl w:val="0"/>
        </w:rPr>
        <w:t xml:space="preserve"> </w:t>
      </w:r>
      <w:r>
        <w:rPr>
          <w:rtl w:val="0"/>
        </w:rPr>
        <w:t>scene</w:t>
      </w:r>
      <w:r>
        <w:rPr>
          <w:rtl w:val="0"/>
        </w:rPr>
        <w:t xml:space="preserve">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caption</w:t>
      </w:r>
      <w:r>
        <w:rPr>
          <w:rtl w:val="0"/>
        </w:rPr>
        <w:t xml:space="preserve"> </w:t>
      </w:r>
      <w:r>
        <w:rPr>
          <w:rtl w:val="0"/>
        </w:rPr>
        <w:t>reads</w:t>
      </w:r>
      <w:r>
        <w:rPr>
          <w:rtl w:val="0"/>
        </w:rPr>
        <w:t xml:space="preserve"> “</w:t>
      </w:r>
      <w:r>
        <w:rPr>
          <w:rtl w:val="0"/>
        </w:rPr>
        <w:t>I</w:t>
      </w:r>
      <w:r>
        <w:rPr>
          <w:rtl w:val="0"/>
        </w:rPr>
        <w:t>’</w:t>
      </w:r>
      <w:r>
        <w:rPr>
          <w:rtl w:val="0"/>
        </w:rPr>
        <w:t>ll</w:t>
      </w:r>
      <w:r>
        <w:rPr>
          <w:rtl w:val="0"/>
        </w:rPr>
        <w:t xml:space="preserve"> </w:t>
      </w:r>
      <w:r>
        <w:rPr>
          <w:rtl w:val="0"/>
        </w:rPr>
        <w:t>need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u w:val="single"/>
          <w:rtl w:val="0"/>
        </w:rPr>
        <w:t>boys</w:t>
      </w:r>
      <w:r>
        <w:rPr>
          <w:rtl w:val="0"/>
        </w:rPr>
        <w:t xml:space="preserve"> </w:t>
      </w:r>
      <w:r>
        <w:rPr>
          <w:rtl w:val="0"/>
        </w:rPr>
        <w:t>out</w:t>
      </w:r>
      <w:r>
        <w:rPr>
          <w:rtl w:val="0"/>
        </w:rPr>
        <w:t xml:space="preserve"> </w:t>
      </w:r>
      <w:r>
        <w:rPr>
          <w:rtl w:val="0"/>
        </w:rPr>
        <w:t>there</w:t>
      </w:r>
      <w:r>
        <w:rPr>
          <w:rtl w:val="0"/>
        </w:rPr>
        <w:t xml:space="preserve"> </w:t>
      </w:r>
      <w:r>
        <w:rPr>
          <w:rtl w:val="0"/>
        </w:rPr>
        <w:t>You</w:t>
      </w:r>
      <w:r>
        <w:rPr>
          <w:rtl w:val="0"/>
        </w:rPr>
        <w:t xml:space="preserve"> </w:t>
      </w:r>
      <w:r>
        <w:rPr>
          <w:rtl w:val="0"/>
        </w:rPr>
        <w:t>will</w:t>
      </w:r>
      <w:r>
        <w:rPr>
          <w:rtl w:val="0"/>
        </w:rPr>
        <w:t xml:space="preserve"> </w:t>
      </w:r>
      <w:r>
        <w:rPr>
          <w:rtl w:val="0"/>
        </w:rPr>
        <w:t>have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carry</w:t>
      </w:r>
      <w:r>
        <w:rPr>
          <w:rtl w:val="0"/>
        </w:rPr>
        <w:t xml:space="preserve"> </w:t>
      </w:r>
      <w:r>
        <w:rPr>
          <w:rtl w:val="0"/>
        </w:rPr>
        <w:t>on</w:t>
      </w:r>
      <w:r>
        <w:rPr>
          <w:rtl w:val="0"/>
        </w:rPr>
        <w:t xml:space="preserve">! </w:t>
      </w:r>
      <w:r>
        <w:rPr>
          <w:rtl w:val="0"/>
        </w:rPr>
        <w:t>Work</w:t>
      </w:r>
      <w:r>
        <w:rPr>
          <w:rtl w:val="0"/>
        </w:rPr>
        <w:t xml:space="preserve">! </w:t>
      </w:r>
      <w:r>
        <w:rPr>
          <w:rtl w:val="0"/>
        </w:rPr>
        <w:t>So</w:t>
      </w:r>
      <w:r>
        <w:rPr>
          <w:rtl w:val="0"/>
        </w:rPr>
        <w:t xml:space="preserve"> </w:t>
      </w:r>
      <w:r>
        <w:rPr>
          <w:rtl w:val="0"/>
        </w:rPr>
        <w:t>they</w:t>
      </w:r>
      <w:r>
        <w:rPr>
          <w:rtl w:val="0"/>
        </w:rPr>
        <w:t xml:space="preserve"> </w:t>
      </w:r>
      <w:r>
        <w:rPr>
          <w:rtl w:val="0"/>
        </w:rPr>
        <w:t>can</w:t>
      </w:r>
      <w:r>
        <w:rPr>
          <w:rtl w:val="0"/>
        </w:rPr>
        <w:t xml:space="preserve"> </w:t>
      </w:r>
      <w:r>
        <w:rPr>
          <w:rtl w:val="0"/>
        </w:rPr>
        <w:t>fight</w:t>
      </w:r>
      <w:r>
        <w:rPr>
          <w:rtl w:val="0"/>
        </w:rPr>
        <w:t>!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</w:pPr>
      <w:r>
        <w:rPr>
          <w:rtl w:val="0"/>
        </w:rPr>
        <w:t>We</w:t>
      </w:r>
      <w:r>
        <w:rPr>
          <w:rtl w:val="0"/>
        </w:rPr>
        <w:t xml:space="preserve"> </w:t>
      </w:r>
      <w:r>
        <w:rPr>
          <w:rtl w:val="0"/>
        </w:rPr>
        <w:t>can</w:t>
      </w:r>
      <w:r>
        <w:rPr>
          <w:rtl w:val="0"/>
        </w:rPr>
        <w:t xml:space="preserve"> </w:t>
      </w:r>
      <w:r>
        <w:rPr>
          <w:rtl w:val="0"/>
        </w:rPr>
        <w:t>do</w:t>
      </w:r>
      <w:r>
        <w:rPr>
          <w:rtl w:val="0"/>
        </w:rPr>
        <w:t xml:space="preserve"> </w:t>
      </w:r>
      <w:r>
        <w:rPr>
          <w:rtl w:val="0"/>
        </w:rPr>
        <w:t>it</w:t>
      </w:r>
      <w:r>
        <w:rPr>
          <w:rtl w:val="0"/>
        </w:rPr>
        <w:t xml:space="preserve">!: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wearing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blue</w:t>
      </w:r>
      <w:r>
        <w:rPr>
          <w:rtl w:val="0"/>
        </w:rPr>
        <w:t xml:space="preserve"> </w:t>
      </w:r>
      <w:r>
        <w:rPr>
          <w:rtl w:val="0"/>
        </w:rPr>
        <w:t>shirt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red</w:t>
      </w:r>
      <w:r>
        <w:rPr>
          <w:rtl w:val="0"/>
        </w:rPr>
        <w:t xml:space="preserve"> </w:t>
      </w:r>
      <w:r>
        <w:rPr>
          <w:rtl w:val="0"/>
        </w:rPr>
        <w:t>bandana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her</w:t>
      </w:r>
      <w:r>
        <w:rPr>
          <w:rtl w:val="0"/>
        </w:rPr>
        <w:t xml:space="preserve"> </w:t>
      </w:r>
      <w:r>
        <w:rPr>
          <w:rtl w:val="0"/>
        </w:rPr>
        <w:t>hair</w:t>
      </w:r>
      <w:r>
        <w:rPr>
          <w:rtl w:val="0"/>
        </w:rPr>
        <w:t xml:space="preserve"> </w:t>
      </w:r>
      <w:r>
        <w:rPr>
          <w:rtl w:val="0"/>
        </w:rPr>
        <w:t>holds</w:t>
      </w:r>
      <w:r>
        <w:rPr>
          <w:rtl w:val="0"/>
        </w:rPr>
        <w:t xml:space="preserve"> </w:t>
      </w:r>
      <w:r>
        <w:rPr>
          <w:rtl w:val="0"/>
        </w:rPr>
        <w:t>up</w:t>
      </w:r>
      <w:r>
        <w:rPr>
          <w:rtl w:val="0"/>
        </w:rPr>
        <w:t xml:space="preserve"> </w:t>
      </w:r>
      <w:r>
        <w:rPr>
          <w:rtl w:val="0"/>
        </w:rPr>
        <w:t>her</w:t>
      </w:r>
      <w:r>
        <w:rPr>
          <w:rtl w:val="0"/>
        </w:rPr>
        <w:t xml:space="preserve"> </w:t>
      </w:r>
      <w:r>
        <w:rPr>
          <w:rtl w:val="0"/>
        </w:rPr>
        <w:t>forearm</w:t>
      </w:r>
      <w:r>
        <w:rPr>
          <w:rtl w:val="0"/>
        </w:rPr>
        <w:t xml:space="preserve">, </w:t>
      </w:r>
      <w:r>
        <w:rPr>
          <w:rtl w:val="0"/>
        </w:rPr>
        <w:t>showing</w:t>
      </w:r>
      <w:r>
        <w:rPr>
          <w:rtl w:val="0"/>
        </w:rPr>
        <w:t xml:space="preserve"> </w:t>
      </w:r>
      <w:r>
        <w:rPr>
          <w:rtl w:val="0"/>
        </w:rPr>
        <w:t>off</w:t>
      </w:r>
      <w:r>
        <w:rPr>
          <w:rtl w:val="0"/>
        </w:rPr>
        <w:t xml:space="preserve"> </w:t>
      </w:r>
      <w:r>
        <w:rPr>
          <w:rtl w:val="0"/>
        </w:rPr>
        <w:t>her</w:t>
      </w:r>
      <w:r>
        <w:rPr>
          <w:rtl w:val="0"/>
        </w:rPr>
        <w:t xml:space="preserve"> </w:t>
      </w:r>
      <w:r>
        <w:rPr>
          <w:rtl w:val="0"/>
        </w:rPr>
        <w:t>muscle</w:t>
      </w:r>
      <w:r>
        <w:rPr>
          <w:rtl w:val="0"/>
        </w:rPr>
        <w:t xml:space="preserve">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caption</w:t>
      </w:r>
      <w:r>
        <w:rPr>
          <w:rtl w:val="0"/>
        </w:rPr>
        <w:t xml:space="preserve"> </w:t>
      </w:r>
      <w:r>
        <w:rPr>
          <w:rtl w:val="0"/>
        </w:rPr>
        <w:t>reads</w:t>
      </w:r>
      <w:r>
        <w:rPr>
          <w:rtl w:val="0"/>
        </w:rPr>
        <w:t>, “</w:t>
      </w:r>
      <w:r>
        <w:rPr>
          <w:rtl w:val="0"/>
        </w:rPr>
        <w:t>We</w:t>
      </w:r>
      <w:r>
        <w:rPr>
          <w:rtl w:val="0"/>
        </w:rPr>
        <w:t xml:space="preserve"> </w:t>
      </w:r>
      <w:r>
        <w:rPr>
          <w:rtl w:val="0"/>
        </w:rPr>
        <w:t>can</w:t>
      </w:r>
      <w:r>
        <w:rPr>
          <w:rtl w:val="0"/>
        </w:rPr>
        <w:t xml:space="preserve"> </w:t>
      </w:r>
      <w:r>
        <w:rPr>
          <w:rtl w:val="0"/>
        </w:rPr>
        <w:t>do</w:t>
      </w:r>
      <w:r>
        <w:rPr>
          <w:rtl w:val="0"/>
        </w:rPr>
        <w:t xml:space="preserve"> </w:t>
      </w:r>
      <w:r>
        <w:rPr>
          <w:rtl w:val="0"/>
        </w:rPr>
        <w:t>it</w:t>
      </w:r>
      <w:r>
        <w:rPr>
          <w:rtl w:val="0"/>
        </w:rPr>
        <w:t xml:space="preserve">!”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pale</w:t>
      </w:r>
      <w:r>
        <w:rPr>
          <w:rtl w:val="0"/>
        </w:rPr>
        <w:t xml:space="preserve"> </w:t>
      </w:r>
      <w:r>
        <w:rPr>
          <w:rtl w:val="0"/>
        </w:rPr>
        <w:t>skin</w:t>
      </w:r>
      <w:r>
        <w:rPr>
          <w:rtl w:val="0"/>
        </w:rPr>
        <w:t xml:space="preserve">, </w:t>
      </w:r>
      <w:r>
        <w:rPr>
          <w:rtl w:val="0"/>
        </w:rPr>
        <w:t>blush</w:t>
      </w:r>
      <w:r>
        <w:rPr>
          <w:rtl w:val="0"/>
        </w:rPr>
        <w:t xml:space="preserve">, </w:t>
      </w:r>
      <w:r>
        <w:rPr>
          <w:rtl w:val="0"/>
        </w:rPr>
        <w:t>mascara</w:t>
      </w:r>
      <w:r>
        <w:rPr>
          <w:rtl w:val="0"/>
        </w:rPr>
        <w:t xml:space="preserve">, </w:t>
      </w:r>
      <w:r>
        <w:rPr>
          <w:rtl w:val="0"/>
        </w:rPr>
        <w:t>groomed</w:t>
      </w:r>
      <w:r>
        <w:rPr>
          <w:rtl w:val="0"/>
        </w:rPr>
        <w:t xml:space="preserve"> </w:t>
      </w:r>
      <w:r>
        <w:rPr>
          <w:rtl w:val="0"/>
        </w:rPr>
        <w:t>eyebrows</w:t>
      </w:r>
      <w:r>
        <w:rPr>
          <w:rtl w:val="0"/>
        </w:rPr>
        <w:t xml:space="preserve">, </w:t>
      </w:r>
      <w:r>
        <w:rPr>
          <w:rtl w:val="0"/>
        </w:rPr>
        <w:t>possibly</w:t>
      </w:r>
      <w:r>
        <w:rPr>
          <w:rtl w:val="0"/>
        </w:rPr>
        <w:t xml:space="preserve"> </w:t>
      </w:r>
      <w:r>
        <w:rPr>
          <w:rtl w:val="0"/>
        </w:rPr>
        <w:t>lipstick</w:t>
      </w:r>
      <w:r>
        <w:rPr>
          <w:rtl w:val="0"/>
        </w:rPr>
        <w:t xml:space="preserve">. </w:t>
      </w:r>
      <w:r>
        <w:rPr>
          <w:rtl w:val="0"/>
        </w:rPr>
        <w:t>Even</w:t>
      </w:r>
      <w:r>
        <w:rPr>
          <w:rtl w:val="0"/>
        </w:rPr>
        <w:t xml:space="preserve"> </w:t>
      </w:r>
      <w:r>
        <w:rPr>
          <w:rtl w:val="0"/>
        </w:rPr>
        <w:t>with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bandana</w:t>
      </w:r>
      <w:r>
        <w:rPr>
          <w:rtl w:val="0"/>
        </w:rPr>
        <w:t xml:space="preserve">,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victory</w:t>
      </w:r>
      <w:r>
        <w:rPr>
          <w:rtl w:val="0"/>
        </w:rPr>
        <w:t xml:space="preserve"> </w:t>
      </w:r>
      <w:r>
        <w:rPr>
          <w:rtl w:val="0"/>
        </w:rPr>
        <w:t>curl</w:t>
      </w:r>
      <w:r>
        <w:rPr>
          <w:rtl w:val="0"/>
        </w:rPr>
        <w:t xml:space="preserve"> </w:t>
      </w:r>
      <w:r>
        <w:rPr>
          <w:rtl w:val="0"/>
        </w:rPr>
        <w:t>stick</w:t>
      </w:r>
      <w:r>
        <w:rPr>
          <w:rtl w:val="0"/>
        </w:rPr>
        <w:t xml:space="preserve"> </w:t>
      </w:r>
      <w:r>
        <w:rPr>
          <w:rtl w:val="0"/>
        </w:rPr>
        <w:t>out</w:t>
      </w:r>
      <w:r>
        <w:rPr>
          <w:rtl w:val="0"/>
        </w:rPr>
        <w:t xml:space="preserve">. </w:t>
      </w:r>
      <w:r>
        <w:rPr>
          <w:rtl w:val="0"/>
        </w:rPr>
        <w:t>Her</w:t>
      </w:r>
      <w:r>
        <w:rPr>
          <w:rtl w:val="0"/>
        </w:rPr>
        <w:t xml:space="preserve"> </w:t>
      </w:r>
      <w:r>
        <w:rPr>
          <w:rtl w:val="0"/>
        </w:rPr>
        <w:t>nails</w:t>
      </w:r>
      <w:r>
        <w:rPr>
          <w:rtl w:val="0"/>
        </w:rPr>
        <w:t xml:space="preserve"> </w:t>
      </w:r>
      <w:r>
        <w:rPr>
          <w:rtl w:val="0"/>
        </w:rPr>
        <w:t>even</w:t>
      </w:r>
      <w:r>
        <w:rPr>
          <w:rtl w:val="0"/>
        </w:rPr>
        <w:t xml:space="preserve"> </w:t>
      </w:r>
      <w:r>
        <w:rPr>
          <w:rtl w:val="0"/>
        </w:rPr>
        <w:t>appear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be</w:t>
      </w:r>
      <w:r>
        <w:rPr>
          <w:rtl w:val="0"/>
        </w:rPr>
        <w:t xml:space="preserve"> </w:t>
      </w:r>
      <w:r>
        <w:rPr>
          <w:rtl w:val="0"/>
        </w:rPr>
        <w:t>well</w:t>
      </w:r>
      <w:r>
        <w:rPr>
          <w:rtl w:val="0"/>
        </w:rPr>
        <w:t xml:space="preserve"> </w:t>
      </w:r>
      <w:r>
        <w:rPr>
          <w:rtl w:val="0"/>
        </w:rPr>
        <w:t>taken</w:t>
      </w:r>
      <w:r>
        <w:rPr>
          <w:rtl w:val="0"/>
        </w:rPr>
        <w:t xml:space="preserve"> </w:t>
      </w:r>
      <w:r>
        <w:rPr>
          <w:rtl w:val="0"/>
        </w:rPr>
        <w:t>care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.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</w:pPr>
      <w:r>
        <w:rPr>
          <w:rtl w:val="0"/>
        </w:rPr>
        <w:t>Tradition</w:t>
      </w:r>
      <w:r>
        <w:rPr>
          <w:rtl w:val="0"/>
        </w:rPr>
        <w:t xml:space="preserve"> </w:t>
      </w:r>
      <w:r>
        <w:rPr>
          <w:rtl w:val="0"/>
        </w:rPr>
        <w:t>with</w:t>
      </w:r>
      <w:r>
        <w:rPr>
          <w:rtl w:val="0"/>
        </w:rPr>
        <w:t xml:space="preserve"> </w:t>
      </w:r>
      <w:r>
        <w:rPr>
          <w:rtl w:val="0"/>
        </w:rPr>
        <w:t>us</w:t>
      </w:r>
      <w:r>
        <w:rPr>
          <w:rtl w:val="0"/>
        </w:rPr>
        <w:t xml:space="preserve">, </w:t>
      </w:r>
      <w:r>
        <w:rPr>
          <w:rtl w:val="0"/>
        </w:rPr>
        <w:t>Mister</w:t>
      </w:r>
      <w:r>
        <w:rPr>
          <w:rtl w:val="0"/>
        </w:rPr>
        <w:t xml:space="preserve">!: </w:t>
      </w:r>
      <w:r>
        <w:rPr>
          <w:rtl w:val="0"/>
        </w:rPr>
        <w:t>Two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appear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photograph</w:t>
      </w:r>
      <w:r>
        <w:rPr>
          <w:rtl w:val="0"/>
        </w:rPr>
        <w:t xml:space="preserve">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top</w:t>
      </w:r>
      <w:r>
        <w:rPr>
          <w:rtl w:val="0"/>
        </w:rPr>
        <w:t xml:space="preserve"> </w:t>
      </w:r>
      <w:r>
        <w:rPr>
          <w:rtl w:val="0"/>
        </w:rPr>
        <w:t>portion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wearing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long</w:t>
      </w:r>
      <w:r>
        <w:rPr>
          <w:rtl w:val="0"/>
        </w:rPr>
        <w:t xml:space="preserve"> </w:t>
      </w:r>
      <w:r>
        <w:rPr>
          <w:rtl w:val="0"/>
        </w:rPr>
        <w:t>dress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bonnet</w:t>
      </w:r>
      <w:r>
        <w:rPr>
          <w:rtl w:val="0"/>
        </w:rPr>
        <w:t xml:space="preserve">.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appears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be</w:t>
      </w:r>
      <w:r>
        <w:rPr>
          <w:rtl w:val="0"/>
        </w:rPr>
        <w:t xml:space="preserve"> </w:t>
      </w:r>
      <w:r>
        <w:rPr>
          <w:rtl w:val="0"/>
        </w:rPr>
        <w:t>loading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rifle</w:t>
      </w:r>
      <w:r>
        <w:rPr>
          <w:rtl w:val="0"/>
        </w:rPr>
        <w:t xml:space="preserve">? </w:t>
      </w:r>
      <w:r>
        <w:rPr>
          <w:rtl w:val="0"/>
        </w:rPr>
        <w:t>Or</w:t>
      </w:r>
      <w:r>
        <w:rPr>
          <w:rtl w:val="0"/>
        </w:rPr>
        <w:t xml:space="preserve"> </w:t>
      </w:r>
      <w:r>
        <w:rPr>
          <w:rtl w:val="0"/>
        </w:rPr>
        <w:t>perhaps</w:t>
      </w:r>
      <w:r>
        <w:rPr>
          <w:rtl w:val="0"/>
        </w:rPr>
        <w:t xml:space="preserve"> </w:t>
      </w:r>
      <w:r>
        <w:rPr>
          <w:rtl w:val="0"/>
        </w:rPr>
        <w:t>working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part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sewing</w:t>
      </w:r>
      <w:r>
        <w:rPr>
          <w:rtl w:val="0"/>
        </w:rPr>
        <w:t xml:space="preserve"> </w:t>
      </w:r>
      <w:r>
        <w:rPr>
          <w:rtl w:val="0"/>
        </w:rPr>
        <w:t>machine</w:t>
      </w:r>
      <w:r>
        <w:rPr>
          <w:rtl w:val="0"/>
        </w:rPr>
        <w:t xml:space="preserve"> (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was</w:t>
      </w:r>
      <w:r>
        <w:rPr>
          <w:rtl w:val="0"/>
        </w:rPr>
        <w:t xml:space="preserve"> </w:t>
      </w:r>
      <w:r>
        <w:rPr>
          <w:rtl w:val="0"/>
        </w:rPr>
        <w:t>my</w:t>
      </w:r>
      <w:r>
        <w:rPr>
          <w:rtl w:val="0"/>
        </w:rPr>
        <w:t xml:space="preserve"> </w:t>
      </w:r>
      <w:r>
        <w:rPr>
          <w:rtl w:val="0"/>
        </w:rPr>
        <w:t>first</w:t>
      </w:r>
      <w:r>
        <w:rPr>
          <w:rtl w:val="0"/>
        </w:rPr>
        <w:t xml:space="preserve"> </w:t>
      </w:r>
      <w:r>
        <w:rPr>
          <w:rtl w:val="0"/>
        </w:rPr>
        <w:t>thought</w:t>
      </w:r>
      <w:r>
        <w:rPr>
          <w:rtl w:val="0"/>
        </w:rPr>
        <w:t xml:space="preserve">).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well</w:t>
      </w:r>
      <w:r>
        <w:rPr>
          <w:rtl w:val="0"/>
        </w:rPr>
        <w:t xml:space="preserve"> </w:t>
      </w:r>
      <w:r>
        <w:rPr>
          <w:rtl w:val="0"/>
        </w:rPr>
        <w:t>manicured</w:t>
      </w:r>
      <w:r>
        <w:rPr>
          <w:rtl w:val="0"/>
        </w:rPr>
        <w:t xml:space="preserve"> </w:t>
      </w:r>
      <w:r>
        <w:rPr>
          <w:rtl w:val="0"/>
        </w:rPr>
        <w:t>appearance</w:t>
      </w:r>
      <w:r>
        <w:rPr>
          <w:rtl w:val="0"/>
        </w:rPr>
        <w:t xml:space="preserve">, </w:t>
      </w:r>
      <w:r>
        <w:rPr>
          <w:rtl w:val="0"/>
        </w:rPr>
        <w:t>obviously</w:t>
      </w:r>
      <w:r>
        <w:rPr>
          <w:rtl w:val="0"/>
        </w:rPr>
        <w:t xml:space="preserve"> </w:t>
      </w:r>
      <w:r>
        <w:rPr>
          <w:rtl w:val="0"/>
        </w:rPr>
        <w:t>wearing</w:t>
      </w:r>
      <w:r>
        <w:rPr>
          <w:rtl w:val="0"/>
        </w:rPr>
        <w:t xml:space="preserve"> </w:t>
      </w:r>
      <w:r>
        <w:rPr>
          <w:rtl w:val="0"/>
        </w:rPr>
        <w:t>make</w:t>
      </w:r>
      <w:r>
        <w:rPr>
          <w:rtl w:val="0"/>
        </w:rPr>
        <w:t xml:space="preserve"> </w:t>
      </w:r>
      <w:r>
        <w:rPr>
          <w:rtl w:val="0"/>
        </w:rPr>
        <w:t>up</w:t>
      </w:r>
      <w:r>
        <w:rPr>
          <w:rtl w:val="0"/>
        </w:rPr>
        <w:t xml:space="preserve">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second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,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bottom</w:t>
      </w:r>
      <w:r>
        <w:rPr>
          <w:rtl w:val="0"/>
        </w:rPr>
        <w:t xml:space="preserve"> </w:t>
      </w:r>
      <w:r>
        <w:rPr>
          <w:rtl w:val="0"/>
        </w:rPr>
        <w:t>half</w:t>
      </w:r>
      <w:r>
        <w:rPr>
          <w:rtl w:val="0"/>
        </w:rPr>
        <w:t xml:space="preserve">,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wearing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blue</w:t>
      </w:r>
      <w:r>
        <w:rPr>
          <w:rtl w:val="0"/>
        </w:rPr>
        <w:t xml:space="preserve"> </w:t>
      </w:r>
      <w:r>
        <w:rPr>
          <w:rtl w:val="0"/>
        </w:rPr>
        <w:t>coverall</w:t>
      </w:r>
      <w:r>
        <w:rPr>
          <w:rtl w:val="0"/>
        </w:rPr>
        <w:t xml:space="preserve"> </w:t>
      </w:r>
      <w:r>
        <w:rPr>
          <w:rtl w:val="0"/>
        </w:rPr>
        <w:t>work</w:t>
      </w:r>
      <w:r>
        <w:rPr>
          <w:rtl w:val="0"/>
        </w:rPr>
        <w:t xml:space="preserve"> </w:t>
      </w:r>
      <w:r>
        <w:rPr>
          <w:rtl w:val="0"/>
        </w:rPr>
        <w:t>suit</w:t>
      </w:r>
      <w:r>
        <w:rPr>
          <w:rtl w:val="0"/>
        </w:rPr>
        <w:t xml:space="preserve">.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bandana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victory</w:t>
      </w:r>
      <w:r>
        <w:rPr>
          <w:rtl w:val="0"/>
        </w:rPr>
        <w:t xml:space="preserve"> </w:t>
      </w:r>
      <w:r>
        <w:rPr>
          <w:rtl w:val="0"/>
        </w:rPr>
        <w:t>curls</w:t>
      </w:r>
      <w:r>
        <w:rPr>
          <w:rtl w:val="0"/>
        </w:rPr>
        <w:t xml:space="preserve"> </w:t>
      </w:r>
      <w:r>
        <w:rPr>
          <w:rtl w:val="0"/>
        </w:rPr>
        <w:t>peeking</w:t>
      </w:r>
      <w:r>
        <w:rPr>
          <w:rtl w:val="0"/>
        </w:rPr>
        <w:t xml:space="preserve"> </w:t>
      </w:r>
      <w:r>
        <w:rPr>
          <w:rtl w:val="0"/>
        </w:rPr>
        <w:t>out</w:t>
      </w:r>
      <w:r>
        <w:rPr>
          <w:rtl w:val="0"/>
        </w:rPr>
        <w:t xml:space="preserve">.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holding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riveter</w:t>
      </w:r>
      <w:r>
        <w:rPr>
          <w:rtl w:val="0"/>
        </w:rPr>
        <w:t xml:space="preserve"> </w:t>
      </w:r>
      <w:r>
        <w:rPr>
          <w:rtl w:val="0"/>
        </w:rPr>
        <w:t>gun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casual</w:t>
      </w:r>
      <w:r>
        <w:rPr>
          <w:rtl w:val="0"/>
        </w:rPr>
        <w:t xml:space="preserve"> </w:t>
      </w:r>
      <w:r>
        <w:rPr>
          <w:rtl w:val="0"/>
        </w:rPr>
        <w:t>way</w:t>
      </w:r>
      <w:r>
        <w:rPr>
          <w:rtl w:val="0"/>
        </w:rPr>
        <w:t xml:space="preserve"> </w:t>
      </w:r>
      <w:r>
        <w:rPr>
          <w:rtl w:val="0"/>
        </w:rPr>
        <w:t>as</w:t>
      </w:r>
      <w:r>
        <w:rPr>
          <w:rtl w:val="0"/>
        </w:rPr>
        <w:t xml:space="preserve">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works</w:t>
      </w:r>
      <w:r>
        <w:rPr>
          <w:rtl w:val="0"/>
        </w:rPr>
        <w:t xml:space="preserve">. </w:t>
      </w:r>
      <w:r>
        <w:rPr>
          <w:rtl w:val="0"/>
        </w:rPr>
        <w:t>Both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are</w:t>
      </w:r>
      <w:r>
        <w:rPr>
          <w:rtl w:val="0"/>
        </w:rPr>
        <w:t xml:space="preserve"> </w:t>
      </w:r>
      <w:r>
        <w:rPr>
          <w:rtl w:val="0"/>
        </w:rPr>
        <w:t>smiling</w:t>
      </w:r>
      <w:r>
        <w:rPr>
          <w:rtl w:val="0"/>
        </w:rPr>
        <w:t xml:space="preserve">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second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also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manicured</w:t>
      </w:r>
      <w:r>
        <w:rPr>
          <w:rtl w:val="0"/>
        </w:rPr>
        <w:t xml:space="preserve"> </w:t>
      </w:r>
      <w:r>
        <w:rPr>
          <w:rtl w:val="0"/>
        </w:rPr>
        <w:t>appearance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wearing</w:t>
      </w:r>
      <w:r>
        <w:rPr>
          <w:rtl w:val="0"/>
        </w:rPr>
        <w:t xml:space="preserve"> </w:t>
      </w:r>
      <w:r>
        <w:rPr>
          <w:rtl w:val="0"/>
        </w:rPr>
        <w:t>make</w:t>
      </w:r>
      <w:r>
        <w:rPr>
          <w:rtl w:val="0"/>
        </w:rPr>
        <w:t xml:space="preserve"> </w:t>
      </w:r>
      <w:r>
        <w:rPr>
          <w:rtl w:val="0"/>
        </w:rPr>
        <w:t>up</w:t>
      </w:r>
      <w:r>
        <w:rPr>
          <w:rtl w:val="0"/>
        </w:rPr>
        <w:t xml:space="preserve">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caption</w:t>
      </w:r>
      <w:r>
        <w:rPr>
          <w:rtl w:val="0"/>
        </w:rPr>
        <w:t xml:space="preserve"> </w:t>
      </w:r>
      <w:r>
        <w:rPr>
          <w:rtl w:val="0"/>
        </w:rPr>
        <w:t>reads</w:t>
      </w:r>
      <w:r>
        <w:rPr>
          <w:rtl w:val="0"/>
        </w:rPr>
        <w:t>, “</w:t>
      </w:r>
      <w:r>
        <w:rPr>
          <w:rtl w:val="0"/>
        </w:rPr>
        <w:t>It</w:t>
      </w:r>
      <w:r>
        <w:rPr>
          <w:rtl w:val="0"/>
        </w:rPr>
        <w:t>’</w:t>
      </w:r>
      <w:r>
        <w:rPr>
          <w:rtl w:val="0"/>
        </w:rPr>
        <w:t>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tradition</w:t>
      </w:r>
      <w:r>
        <w:rPr>
          <w:rtl w:val="0"/>
        </w:rPr>
        <w:t xml:space="preserve"> </w:t>
      </w:r>
      <w:r>
        <w:rPr>
          <w:rtl w:val="0"/>
        </w:rPr>
        <w:t>with</w:t>
      </w:r>
      <w:r>
        <w:rPr>
          <w:rtl w:val="0"/>
        </w:rPr>
        <w:t xml:space="preserve"> </w:t>
      </w:r>
      <w:r>
        <w:rPr>
          <w:rtl w:val="0"/>
        </w:rPr>
        <w:t>us</w:t>
      </w:r>
      <w:r>
        <w:rPr>
          <w:rtl w:val="0"/>
        </w:rPr>
        <w:t xml:space="preserve">, </w:t>
      </w:r>
      <w:r>
        <w:rPr>
          <w:rtl w:val="0"/>
        </w:rPr>
        <w:t>Mister</w:t>
      </w:r>
      <w:r>
        <w:rPr>
          <w:rtl w:val="0"/>
        </w:rPr>
        <w:t>!”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</w:pPr>
      <w:r>
        <w:rPr>
          <w:rtl w:val="0"/>
        </w:rPr>
        <w:t>Hercules</w:t>
      </w:r>
      <w:r>
        <w:rPr>
          <w:rtl w:val="0"/>
        </w:rPr>
        <w:t xml:space="preserve">: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poster</w:t>
      </w:r>
      <w:r>
        <w:rPr>
          <w:rtl w:val="0"/>
        </w:rPr>
        <w:t xml:space="preserve"> </w:t>
      </w:r>
      <w:r>
        <w:rPr>
          <w:rtl w:val="0"/>
        </w:rPr>
        <w:t>shows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black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white</w:t>
      </w:r>
      <w:r>
        <w:rPr>
          <w:rtl w:val="0"/>
        </w:rPr>
        <w:t xml:space="preserve"> </w:t>
      </w:r>
      <w:r>
        <w:rPr>
          <w:rtl w:val="0"/>
        </w:rPr>
        <w:t>photograph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working</w:t>
      </w:r>
      <w:r>
        <w:rPr>
          <w:rtl w:val="0"/>
        </w:rPr>
        <w:t xml:space="preserve"> </w:t>
      </w:r>
      <w:r>
        <w:rPr>
          <w:rtl w:val="0"/>
        </w:rPr>
        <w:t>at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machine</w:t>
      </w:r>
      <w:r>
        <w:rPr>
          <w:rtl w:val="0"/>
        </w:rPr>
        <w:t xml:space="preserve">.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wearing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blue</w:t>
      </w:r>
      <w:r>
        <w:rPr>
          <w:rtl w:val="0"/>
        </w:rPr>
        <w:t xml:space="preserve"> </w:t>
      </w:r>
      <w:r>
        <w:rPr>
          <w:rtl w:val="0"/>
        </w:rPr>
        <w:t>work</w:t>
      </w:r>
      <w:r>
        <w:rPr>
          <w:rtl w:val="0"/>
        </w:rPr>
        <w:t xml:space="preserve"> </w:t>
      </w:r>
      <w:r>
        <w:rPr>
          <w:rtl w:val="0"/>
        </w:rPr>
        <w:t>shirt</w:t>
      </w:r>
      <w:r>
        <w:rPr>
          <w:rtl w:val="0"/>
        </w:rPr>
        <w:t xml:space="preserve">, </w:t>
      </w:r>
      <w:r>
        <w:rPr>
          <w:rtl w:val="0"/>
        </w:rPr>
        <w:t>cap</w:t>
      </w:r>
      <w:r>
        <w:rPr>
          <w:rtl w:val="0"/>
        </w:rPr>
        <w:t xml:space="preserve">,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wristwatch</w:t>
      </w:r>
      <w:r>
        <w:rPr>
          <w:rtl w:val="0"/>
        </w:rPr>
        <w:t xml:space="preserve">.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manicured</w:t>
      </w:r>
      <w:r>
        <w:rPr>
          <w:rtl w:val="0"/>
        </w:rPr>
        <w:t xml:space="preserve"> </w:t>
      </w:r>
      <w:r>
        <w:rPr>
          <w:rtl w:val="0"/>
        </w:rPr>
        <w:t>appearance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pleasant</w:t>
      </w:r>
      <w:r>
        <w:rPr>
          <w:rtl w:val="0"/>
        </w:rPr>
        <w:t xml:space="preserve">, </w:t>
      </w:r>
      <w:r>
        <w:rPr>
          <w:rtl w:val="0"/>
        </w:rPr>
        <w:t>smiling</w:t>
      </w:r>
      <w:r>
        <w:rPr>
          <w:rtl w:val="0"/>
        </w:rPr>
        <w:t xml:space="preserve"> </w:t>
      </w:r>
      <w:r>
        <w:rPr>
          <w:rtl w:val="0"/>
        </w:rPr>
        <w:t>face</w:t>
      </w:r>
      <w:r>
        <w:rPr>
          <w:rtl w:val="0"/>
        </w:rPr>
        <w:t xml:space="preserve">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caption</w:t>
      </w:r>
      <w:r>
        <w:rPr>
          <w:rtl w:val="0"/>
        </w:rPr>
        <w:t xml:space="preserve"> </w:t>
      </w:r>
      <w:r>
        <w:rPr>
          <w:rtl w:val="0"/>
        </w:rPr>
        <w:t>reads</w:t>
      </w:r>
      <w:r>
        <w:rPr>
          <w:rtl w:val="0"/>
        </w:rPr>
        <w:t>, “</w:t>
      </w:r>
      <w:r>
        <w:rPr>
          <w:rtl w:val="0"/>
        </w:rPr>
        <w:t>I</w:t>
      </w:r>
      <w:r>
        <w:rPr>
          <w:rtl w:val="0"/>
        </w:rPr>
        <w:t>’</w:t>
      </w:r>
      <w:r>
        <w:rPr>
          <w:rtl w:val="0"/>
        </w:rPr>
        <w:t>m</w:t>
      </w:r>
      <w:r>
        <w:rPr>
          <w:rtl w:val="0"/>
        </w:rPr>
        <w:t xml:space="preserve"> </w:t>
      </w:r>
      <w:r>
        <w:rPr>
          <w:rtl w:val="0"/>
        </w:rPr>
        <w:t>glad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chance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do</w:t>
      </w:r>
      <w:r>
        <w:rPr>
          <w:rtl w:val="0"/>
        </w:rPr>
        <w:t xml:space="preserve"> </w:t>
      </w:r>
      <w:r>
        <w:rPr>
          <w:rtl w:val="0"/>
        </w:rPr>
        <w:t>something</w:t>
      </w:r>
      <w:r>
        <w:rPr>
          <w:rtl w:val="0"/>
        </w:rPr>
        <w:t xml:space="preserve"> </w:t>
      </w:r>
      <w:r>
        <w:rPr>
          <w:rtl w:val="0"/>
        </w:rPr>
        <w:t>real</w:t>
      </w:r>
      <w:r>
        <w:rPr>
          <w:rtl w:val="0"/>
        </w:rPr>
        <w:t xml:space="preserve"> </w:t>
      </w:r>
      <w:r>
        <w:rPr>
          <w:rtl w:val="0"/>
        </w:rPr>
        <w:t>while</w:t>
      </w:r>
      <w:r>
        <w:rPr>
          <w:rtl w:val="0"/>
        </w:rPr>
        <w:t xml:space="preserve"> </w:t>
      </w:r>
      <w:r>
        <w:rPr>
          <w:rtl w:val="0"/>
        </w:rPr>
        <w:t>my</w:t>
      </w:r>
      <w:r>
        <w:rPr>
          <w:rtl w:val="0"/>
        </w:rPr>
        <w:t xml:space="preserve"> </w:t>
      </w:r>
      <w:r>
        <w:rPr>
          <w:rtl w:val="0"/>
        </w:rPr>
        <w:t>husband</w:t>
      </w:r>
      <w:r>
        <w:rPr>
          <w:rtl w:val="0"/>
        </w:rPr>
        <w:t>’</w:t>
      </w:r>
      <w:r>
        <w:rPr>
          <w:rtl w:val="0"/>
        </w:rPr>
        <w:t>s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army</w:t>
      </w:r>
      <w:r>
        <w:rPr>
          <w:rtl w:val="0"/>
        </w:rPr>
        <w:t xml:space="preserve">. </w:t>
      </w:r>
      <w:r>
        <w:rPr>
          <w:rtl w:val="0"/>
        </w:rPr>
        <w:t>And</w:t>
      </w:r>
      <w:r>
        <w:rPr>
          <w:rtl w:val="0"/>
        </w:rPr>
        <w:t xml:space="preserve">, </w:t>
      </w:r>
      <w:r>
        <w:rPr>
          <w:rtl w:val="0"/>
        </w:rPr>
        <w:t>say</w:t>
      </w:r>
      <w:r>
        <w:rPr>
          <w:rtl w:val="0"/>
        </w:rPr>
        <w:t xml:space="preserve">, </w:t>
      </w:r>
      <w:r>
        <w:rPr>
          <w:rtl w:val="0"/>
        </w:rPr>
        <w:t>these</w:t>
      </w:r>
      <w:r>
        <w:rPr>
          <w:rtl w:val="0"/>
        </w:rPr>
        <w:t xml:space="preserve"> </w:t>
      </w:r>
      <w:r>
        <w:rPr>
          <w:rtl w:val="0"/>
        </w:rPr>
        <w:t>machinists</w:t>
      </w:r>
      <w:r>
        <w:rPr>
          <w:rtl w:val="0"/>
        </w:rPr>
        <w:t xml:space="preserve"> </w:t>
      </w:r>
      <w:r>
        <w:rPr>
          <w:rtl w:val="0"/>
        </w:rPr>
        <w:t>are</w:t>
      </w:r>
      <w:r>
        <w:rPr>
          <w:rtl w:val="0"/>
        </w:rPr>
        <w:t xml:space="preserve"> </w:t>
      </w:r>
      <w:r>
        <w:rPr>
          <w:rtl w:val="0"/>
        </w:rPr>
        <w:t>swell</w:t>
      </w:r>
      <w:r>
        <w:rPr>
          <w:rtl w:val="0"/>
        </w:rPr>
        <w:t xml:space="preserve">!”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bottom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round</w:t>
      </w:r>
      <w:r>
        <w:rPr>
          <w:rtl w:val="0"/>
        </w:rPr>
        <w:t xml:space="preserve"> </w:t>
      </w:r>
      <w:r>
        <w:rPr>
          <w:rtl w:val="0"/>
        </w:rPr>
        <w:t>circle</w:t>
      </w:r>
      <w:r>
        <w:rPr>
          <w:rtl w:val="0"/>
        </w:rPr>
        <w:t xml:space="preserve"> </w:t>
      </w:r>
      <w:r>
        <w:rPr>
          <w:rtl w:val="0"/>
        </w:rPr>
        <w:t>with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soldier</w:t>
      </w:r>
      <w:r>
        <w:rPr>
          <w:rtl w:val="0"/>
        </w:rPr>
        <w:t xml:space="preserve"> </w:t>
      </w:r>
      <w:r>
        <w:rPr>
          <w:rtl w:val="0"/>
        </w:rPr>
        <w:t>that</w:t>
      </w:r>
      <w:r>
        <w:rPr>
          <w:rtl w:val="0"/>
        </w:rPr>
        <w:t xml:space="preserve"> </w:t>
      </w:r>
      <w:r>
        <w:rPr>
          <w:rtl w:val="0"/>
        </w:rPr>
        <w:t>reads</w:t>
      </w:r>
      <w:r>
        <w:rPr>
          <w:rtl w:val="0"/>
        </w:rPr>
        <w:t>, “</w:t>
      </w:r>
      <w:r>
        <w:rPr>
          <w:rtl w:val="0"/>
        </w:rPr>
        <w:t>Keep</w:t>
      </w:r>
      <w:r>
        <w:rPr>
          <w:rtl w:val="0"/>
        </w:rPr>
        <w:t xml:space="preserve"> </w:t>
      </w:r>
      <w:r>
        <w:rPr>
          <w:rtl w:val="0"/>
        </w:rPr>
        <w:t>Em</w:t>
      </w:r>
      <w:r>
        <w:rPr>
          <w:rtl w:val="0"/>
        </w:rPr>
        <w:t xml:space="preserve"> </w:t>
      </w:r>
      <w:r>
        <w:rPr>
          <w:rtl w:val="0"/>
        </w:rPr>
        <w:t>Shooting</w:t>
      </w:r>
      <w:r>
        <w:rPr>
          <w:rtl w:val="0"/>
        </w:rPr>
        <w:t xml:space="preserve">.”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line</w:t>
      </w:r>
      <w:r>
        <w:rPr>
          <w:rtl w:val="0"/>
        </w:rPr>
        <w:t xml:space="preserve"> </w:t>
      </w:r>
      <w:r>
        <w:rPr>
          <w:rtl w:val="0"/>
        </w:rPr>
        <w:t>across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bottom</w:t>
      </w:r>
      <w:r>
        <w:rPr>
          <w:rtl w:val="0"/>
        </w:rPr>
        <w:t xml:space="preserve"> </w:t>
      </w:r>
      <w:r>
        <w:rPr>
          <w:rtl w:val="0"/>
        </w:rPr>
        <w:t>reads</w:t>
      </w:r>
      <w:r>
        <w:rPr>
          <w:rtl w:val="0"/>
        </w:rPr>
        <w:t>, “</w:t>
      </w:r>
      <w:r>
        <w:rPr>
          <w:rtl w:val="0"/>
        </w:rPr>
        <w:t>Hercules</w:t>
      </w:r>
      <w:r>
        <w:rPr>
          <w:rtl w:val="0"/>
        </w:rPr>
        <w:t xml:space="preserve"> </w:t>
      </w:r>
      <w:r>
        <w:rPr>
          <w:rtl w:val="0"/>
        </w:rPr>
        <w:t>men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war</w:t>
      </w:r>
      <w:r>
        <w:rPr>
          <w:rtl w:val="0"/>
        </w:rPr>
        <w:t xml:space="preserve">.” </w:t>
      </w: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pageBreakBefore w:val="0"/>
      <w:bidi w:val="0"/>
      <w:spacing w:before="0" w:after="0" w:line="276" w:lineRule="auto"/>
      <w:ind w:left="0" w:right="0" w:firstLine="0"/>
      <w:jc w:val="left"/>
    </w:pPr>
    <w:rPr>
      <w:rFonts w:ascii="Arial" w:eastAsia="Arial" w:hAnsi="Arial" w:cs="Arial"/>
      <w:b w:val="0"/>
      <w:bCs w:val="0"/>
      <w:i w:val="0"/>
      <w:iCs w:val="0"/>
      <w:strike w:val="0"/>
      <w:color w:val="000000"/>
      <w:sz w:val="22"/>
      <w:szCs w:val="22"/>
      <w:u w:val="none"/>
    </w:rPr>
  </w:style>
  <w:style w:type="paragraph" w:styleId="Heading1">
    <w:name w:val="heading 1"/>
    <w:basedOn w:val="Normal"/>
    <w:next w:val="Normal"/>
    <w:qFormat/>
    <w:rsid w:val="00EF7B96"/>
    <w:pPr>
      <w:pageBreakBefore w:val="0"/>
      <w:bidi w:val="0"/>
      <w:spacing w:before="480" w:after="120" w:lineRule="auto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EF7B96"/>
    <w:pPr>
      <w:pageBreakBefore w:val="0"/>
      <w:bidi w:val="0"/>
      <w:spacing w:before="360" w:after="80" w:lineRule="auto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pageBreakBefore w:val="0"/>
      <w:bidi w:val="0"/>
      <w:spacing w:before="280" w:after="80" w:lineRule="auto"/>
    </w:pPr>
    <w:rPr>
      <w:b/>
      <w:bCs/>
      <w:color w:val="666666"/>
      <w:sz w:val="24"/>
      <w:szCs w:val="24"/>
    </w:rPr>
  </w:style>
  <w:style w:type="paragraph" w:styleId="Heading4">
    <w:name w:val="heading 4"/>
    <w:basedOn w:val="Normal"/>
    <w:next w:val="Normal"/>
    <w:qFormat/>
    <w:rsid w:val="00EF7B96"/>
    <w:pPr>
      <w:pageBreakBefore w:val="0"/>
      <w:bidi w:val="0"/>
      <w:spacing w:before="240" w:after="40" w:lineRule="auto"/>
    </w:pPr>
    <w:rPr>
      <w:i/>
      <w:iCs/>
      <w:color w:val="666666"/>
      <w:sz w:val="22"/>
      <w:szCs w:val="22"/>
    </w:rPr>
  </w:style>
  <w:style w:type="paragraph" w:styleId="Heading5">
    <w:name w:val="heading 5"/>
    <w:basedOn w:val="Normal"/>
    <w:next w:val="Normal"/>
    <w:qFormat/>
    <w:rsid w:val="00EF7B96"/>
    <w:pPr>
      <w:pageBreakBefore w:val="0"/>
      <w:bidi w:val="0"/>
      <w:spacing w:before="220" w:after="40" w:lineRule="auto"/>
    </w:pPr>
    <w:rPr>
      <w:b/>
      <w:bCs/>
      <w:color w:val="666666"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pageBreakBefore w:val="0"/>
      <w:bidi w:val="0"/>
      <w:spacing w:before="200" w:after="40" w:lineRule="auto"/>
    </w:pPr>
    <w:rPr>
      <w:i/>
      <w:iCs/>
      <w:color w:val="666666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rsid w:val="00EF7B96"/>
    <w:pPr>
      <w:pageBreakBefore w:val="0"/>
      <w:bidi w:val="0"/>
      <w:spacing w:before="480" w:after="120" w:lineRule="auto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pageBreakBefore w:val="0"/>
      <w:bidi w:val="0"/>
      <w:spacing w:before="360" w:after="80" w:lineRule="auto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